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Ersatzplatten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342709" name="c98aa770-c45b-11ef-b728-0b338db2cf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709323" name="c98aa770-c45b-11ef-b728-0b338db2cff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287207" name="d45a2400-c45b-11ef-a01a-931d456aa4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37974" name="d45a2400-c45b-11ef-a01a-931d456aa41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3020358" name="6c162280-c45c-11ef-9131-714c24949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716456" name="6c162280-c45c-11ef-9131-714c2494967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0992290" name="8782db30-c45c-11ef-a4d6-1973d2d007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275894" name="8782db30-c45c-11ef-a4d6-1973d2d0074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Bleihaltige Abdichtung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4556904" name="0d0dde30-c45d-11ef-860b-53b42775a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049825" name="0d0dde30-c45d-11ef-860b-53b42775a06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71159493" name="1ff3d1d0-c45d-11ef-89d3-db4d1af64b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562864" name="1ff3d1d0-c45d-11ef-89d3-db4d1af64bd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bleihaltig: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7495531" name="6174c560-c45d-11ef-8221-d5e457ff6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998651" name="6174c560-c45d-11ef-8221-d5e457ff638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1864219" name="69a4def0-c45d-11ef-8d45-0b9373d2ff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466570" name="69a4def0-c45d-11ef-8d45-0b9373d2ff9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bleihaltig</w:t>
            </w:r>
          </w:p>
          <w:p>
            <w:pPr>
              <w:spacing w:before="0" w:after="0"/>
            </w:pPr>
            <w:r>
              <w:t>Elektroisolationsrohre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3225040" name="c3ec9880-c45d-11ef-a6c5-81c7534de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752138" name="c3ec9880-c45d-11ef-a6c5-81c7534de1c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7890755" name="cbaa6840-c45d-11ef-8109-8583dc72c3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495674" name="cbaa6840-c45d-11ef-8109-8583dc72c39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bleihaltig: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996885" name="775999c0-c460-11ef-96ff-454ba89af7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550812" name="775999c0-c460-11ef-96ff-454ba89af7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7689363" name="8d9288f0-c460-11ef-97ee-b9be165117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584002" name="8d9288f0-c460-11ef-97ee-b9be165117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4640047" name="ff52fd50-c463-11ef-8cd8-41f80faf6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77254" name="ff52fd50-c463-11ef-8cd8-41f80faf6e7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2312921" name="05f94290-c464-11ef-a1a6-956088896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806538" name="05f94290-c464-11ef-a1a6-95608889667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3753622" name="a1e54aa0-c46e-11ef-b459-dd67ebdd0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181896" name="a1e54aa0-c46e-11ef-b459-dd67ebdd007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10365" name="a7716d50-c46e-11ef-a72b-afc8cb6a0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983832" name="a7716d50-c46e-11ef-a72b-afc8cb6a0f8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3937274" name="e97f9040-c46f-11ef-bc3f-c7a18dcd8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299487" name="e97f9040-c46f-11ef-bc3f-c7a18dcd8df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2831042" name="fdfec180-c46f-11ef-95b6-a993b72bb5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397550" name="fdfec180-c46f-11ef-95b6-a993b72bb56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5506195" name="59ee9e10-c476-11ef-95b1-371b2ccc7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768296" name="59ee9e10-c476-11ef-95b1-371b2ccc7c8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3214699" name="6784dbc0-c476-11ef-83e6-4174048eb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545984" name="6784dbc0-c476-11ef-83e6-4174048ebc4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